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A0C74" w14:textId="3C80D063" w:rsidR="00AD34F9" w:rsidRPr="00A33DA8" w:rsidRDefault="007715A5" w:rsidP="00E858B8">
      <w:pPr>
        <w:pStyle w:val="Kop2"/>
        <w:numPr>
          <w:ilvl w:val="0"/>
          <w:numId w:val="0"/>
        </w:numPr>
        <w:tabs>
          <w:tab w:val="clear" w:pos="851"/>
        </w:tabs>
        <w:ind w:left="851" w:hanging="2127"/>
        <w:rPr>
          <w:rFonts w:ascii="Arial" w:hAnsi="Arial" w:cs="Arial"/>
        </w:rPr>
      </w:pPr>
      <w:bookmarkStart w:id="0" w:name="_Ref401149752"/>
      <w:bookmarkStart w:id="1" w:name="_Toc319667631"/>
      <w:r>
        <w:rPr>
          <w:rFonts w:ascii="Arial" w:hAnsi="Arial" w:cs="Arial"/>
        </w:rPr>
        <w:t>Bijlage 7.9</w:t>
      </w:r>
      <w:r w:rsidR="00AD34F9" w:rsidRPr="00A33DA8">
        <w:rPr>
          <w:rFonts w:ascii="Arial" w:hAnsi="Arial" w:cs="Arial"/>
        </w:rPr>
        <w:t xml:space="preserve"> Referentiesjabloon</w:t>
      </w:r>
      <w:bookmarkEnd w:id="0"/>
      <w:bookmarkEnd w:id="1"/>
      <w:r w:rsidR="00F408FD" w:rsidRPr="00A33DA8">
        <w:rPr>
          <w:rFonts w:ascii="Arial" w:hAnsi="Arial" w:cs="Arial"/>
        </w:rPr>
        <w:t xml:space="preserve"> </w:t>
      </w:r>
    </w:p>
    <w:p w14:paraId="57BC8865" w14:textId="5C294B32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 xml:space="preserve">Geef met behulp van de onderstaande tabel voldoende referenties op bij vergelijkbare organisatie(s) waarmee alle in paragraaf </w:t>
      </w:r>
      <w:r w:rsidR="00430A36" w:rsidRPr="00A33DA8">
        <w:rPr>
          <w:rFonts w:ascii="Arial" w:hAnsi="Arial" w:cs="Arial"/>
        </w:rPr>
        <w:t>4.3.2</w:t>
      </w:r>
      <w:r w:rsidRPr="00A33DA8">
        <w:rPr>
          <w:rFonts w:ascii="Arial" w:hAnsi="Arial" w:cs="Arial"/>
        </w:rPr>
        <w:t xml:space="preserve"> (onder </w:t>
      </w:r>
      <w:r w:rsidR="00BE39DC">
        <w:rPr>
          <w:rFonts w:ascii="Arial" w:hAnsi="Arial" w:cs="Arial"/>
        </w:rPr>
        <w:t>2</w:t>
      </w:r>
      <w:r w:rsidRPr="00A33DA8">
        <w:rPr>
          <w:rFonts w:ascii="Arial" w:hAnsi="Arial" w:cs="Arial"/>
        </w:rPr>
        <w:t>) genoemde kerncompetenties en randvoorwaarden aan bod komen</w:t>
      </w:r>
      <w:r w:rsidR="00430A36" w:rsidRPr="00A33DA8">
        <w:rPr>
          <w:rFonts w:ascii="Arial" w:hAnsi="Arial" w:cs="Arial"/>
        </w:rPr>
        <w:t xml:space="preserve">. </w:t>
      </w:r>
      <w:r w:rsidRPr="00A33DA8">
        <w:rPr>
          <w:rFonts w:ascii="Arial" w:hAnsi="Arial" w:cs="Arial"/>
          <w:b/>
        </w:rPr>
        <w:t>Beperk u niet tot ‘ja’ of ‘nee’ antwoorden, maar beschrijf alle genoemde aspecten inhoudelijk, tenzij in de tabel anders aangegeven.</w:t>
      </w:r>
      <w:r w:rsidRPr="00A33DA8">
        <w:rPr>
          <w:rFonts w:ascii="Arial" w:hAnsi="Arial" w:cs="Arial"/>
        </w:rPr>
        <w:t xml:space="preserve"> </w:t>
      </w:r>
    </w:p>
    <w:p w14:paraId="76C964C1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p w14:paraId="272B26B1" w14:textId="70541164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 xml:space="preserve">Alle contactpersonen moeten zonder tussenkomst van </w:t>
      </w:r>
      <w:r w:rsidR="00F16E30">
        <w:rPr>
          <w:rFonts w:ascii="Arial" w:hAnsi="Arial" w:cs="Arial"/>
        </w:rPr>
        <w:t xml:space="preserve">Inschrijver </w:t>
      </w:r>
      <w:r w:rsidR="00430A36" w:rsidRPr="00A33DA8">
        <w:rPr>
          <w:rFonts w:ascii="Arial" w:hAnsi="Arial" w:cs="Arial"/>
        </w:rPr>
        <w:t>benaderbaar zijn.</w:t>
      </w:r>
      <w:r w:rsidRPr="00A33DA8">
        <w:rPr>
          <w:rFonts w:ascii="Arial" w:hAnsi="Arial" w:cs="Arial"/>
        </w:rPr>
        <w:t xml:space="preserve"> Afschermen van contactpersonen van klanten in verband met mogelijke geheimhoudingsplicht of aangeven dat alleen contact via </w:t>
      </w:r>
      <w:r w:rsidR="00F16E30">
        <w:rPr>
          <w:rFonts w:ascii="Arial" w:hAnsi="Arial" w:cs="Arial"/>
        </w:rPr>
        <w:t xml:space="preserve">Inschrijver </w:t>
      </w:r>
      <w:r w:rsidRPr="00A33DA8">
        <w:rPr>
          <w:rFonts w:ascii="Arial" w:hAnsi="Arial" w:cs="Arial"/>
        </w:rPr>
        <w:t xml:space="preserve">mogelijk is zal </w:t>
      </w:r>
      <w:r w:rsidR="00430A36" w:rsidRPr="00A33DA8">
        <w:rPr>
          <w:rFonts w:ascii="Arial" w:hAnsi="Arial" w:cs="Arial"/>
        </w:rPr>
        <w:t>ertoe</w:t>
      </w:r>
      <w:r w:rsidRPr="00A33DA8">
        <w:rPr>
          <w:rFonts w:ascii="Arial" w:hAnsi="Arial" w:cs="Arial"/>
        </w:rPr>
        <w:t xml:space="preserve"> leiden dat de betreffende referentie niet in de beoordeling meegenomen zal worden. </w:t>
      </w:r>
      <w:r w:rsidR="00A33DA8" w:rsidRPr="00A33DA8">
        <w:rPr>
          <w:rFonts w:ascii="Arial" w:hAnsi="Arial" w:cs="Arial"/>
        </w:rPr>
        <w:t>Wigo4it</w:t>
      </w:r>
      <w:r w:rsidR="00BE6324" w:rsidRPr="00A33DA8">
        <w:rPr>
          <w:rFonts w:ascii="Arial" w:hAnsi="Arial" w:cs="Arial"/>
        </w:rPr>
        <w:t xml:space="preserve"> </w:t>
      </w:r>
      <w:r w:rsidRPr="00A33DA8">
        <w:rPr>
          <w:rFonts w:ascii="Arial" w:hAnsi="Arial" w:cs="Arial"/>
        </w:rPr>
        <w:t xml:space="preserve">zal geen ‘non </w:t>
      </w:r>
      <w:proofErr w:type="spellStart"/>
      <w:r w:rsidRPr="00A33DA8">
        <w:rPr>
          <w:rFonts w:ascii="Arial" w:hAnsi="Arial" w:cs="Arial"/>
        </w:rPr>
        <w:t>disclosure</w:t>
      </w:r>
      <w:proofErr w:type="spellEnd"/>
      <w:r w:rsidRPr="00A33DA8">
        <w:rPr>
          <w:rFonts w:ascii="Arial" w:hAnsi="Arial" w:cs="Arial"/>
        </w:rPr>
        <w:t xml:space="preserve"> </w:t>
      </w:r>
      <w:proofErr w:type="spellStart"/>
      <w:r w:rsidRPr="00A33DA8">
        <w:rPr>
          <w:rFonts w:ascii="Arial" w:hAnsi="Arial" w:cs="Arial"/>
        </w:rPr>
        <w:t>agreements</w:t>
      </w:r>
      <w:proofErr w:type="spellEnd"/>
      <w:r w:rsidRPr="00A33DA8">
        <w:rPr>
          <w:rFonts w:ascii="Arial" w:hAnsi="Arial" w:cs="Arial"/>
        </w:rPr>
        <w:t>’ ondertekenen als voorwaarde voor het verkrijgen van een referentie.</w:t>
      </w:r>
      <w:r w:rsidR="00BE6324" w:rsidRPr="00A33DA8">
        <w:rPr>
          <w:rFonts w:ascii="Arial" w:hAnsi="Arial" w:cs="Arial"/>
        </w:rPr>
        <w:t xml:space="preserve"> </w:t>
      </w:r>
    </w:p>
    <w:p w14:paraId="3D782167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tbl>
      <w:tblPr>
        <w:tblW w:w="10228" w:type="dxa"/>
        <w:tblInd w:w="-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808"/>
        <w:gridCol w:w="1785"/>
        <w:gridCol w:w="2149"/>
        <w:gridCol w:w="2033"/>
      </w:tblGrid>
      <w:tr w:rsidR="00E858B8" w:rsidRPr="00A33DA8" w14:paraId="7410AE4F" w14:textId="582175AB" w:rsidTr="00DD4AC7">
        <w:tc>
          <w:tcPr>
            <w:tcW w:w="453" w:type="dxa"/>
          </w:tcPr>
          <w:p w14:paraId="44A642B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395B09BA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Basisinformatie</w:t>
            </w:r>
          </w:p>
        </w:tc>
        <w:tc>
          <w:tcPr>
            <w:tcW w:w="1785" w:type="dxa"/>
            <w:shd w:val="clear" w:color="auto" w:fill="auto"/>
          </w:tcPr>
          <w:p w14:paraId="7490FFD5" w14:textId="03CBD32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Vermeld</w:t>
            </w:r>
          </w:p>
        </w:tc>
        <w:tc>
          <w:tcPr>
            <w:tcW w:w="4182" w:type="dxa"/>
            <w:gridSpan w:val="2"/>
            <w:shd w:val="clear" w:color="auto" w:fill="auto"/>
          </w:tcPr>
          <w:p w14:paraId="16ABF9BA" w14:textId="6D1045B3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Eventuele toelichting</w:t>
            </w:r>
          </w:p>
        </w:tc>
      </w:tr>
      <w:tr w:rsidR="00E858B8" w:rsidRPr="00A33DA8" w14:paraId="1254B30A" w14:textId="5E981335" w:rsidTr="00E858B8">
        <w:tc>
          <w:tcPr>
            <w:tcW w:w="453" w:type="dxa"/>
          </w:tcPr>
          <w:p w14:paraId="3EFC0F73" w14:textId="3BADEA64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66E9874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  <w:shd w:val="clear" w:color="auto" w:fill="auto"/>
          </w:tcPr>
          <w:p w14:paraId="27F72966" w14:textId="15B265D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B25D2C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1C94D76F" w14:textId="45135C01" w:rsidTr="006E1BD4">
        <w:tc>
          <w:tcPr>
            <w:tcW w:w="453" w:type="dxa"/>
          </w:tcPr>
          <w:p w14:paraId="5665450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14:paraId="0616C2F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Naam van referent</w:t>
            </w:r>
          </w:p>
        </w:tc>
        <w:tc>
          <w:tcPr>
            <w:tcW w:w="1785" w:type="dxa"/>
            <w:shd w:val="clear" w:color="auto" w:fill="auto"/>
          </w:tcPr>
          <w:p w14:paraId="32423CE5" w14:textId="3D4C5990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12BD720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B9AF1C2" w14:textId="08CD0E7B" w:rsidTr="0008086C">
        <w:tc>
          <w:tcPr>
            <w:tcW w:w="453" w:type="dxa"/>
          </w:tcPr>
          <w:p w14:paraId="1519794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14:paraId="0D4E0B89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Contactpersoon</w:t>
            </w:r>
          </w:p>
        </w:tc>
        <w:tc>
          <w:tcPr>
            <w:tcW w:w="1785" w:type="dxa"/>
            <w:shd w:val="clear" w:color="auto" w:fill="auto"/>
          </w:tcPr>
          <w:p w14:paraId="061D347B" w14:textId="7553A615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DB1292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2186280" w14:textId="5085686E" w:rsidTr="003B76F9">
        <w:tc>
          <w:tcPr>
            <w:tcW w:w="453" w:type="dxa"/>
          </w:tcPr>
          <w:p w14:paraId="4239773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08" w:type="dxa"/>
            <w:shd w:val="clear" w:color="auto" w:fill="auto"/>
          </w:tcPr>
          <w:p w14:paraId="319F6D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Functie contactpersoon</w:t>
            </w:r>
          </w:p>
        </w:tc>
        <w:tc>
          <w:tcPr>
            <w:tcW w:w="1785" w:type="dxa"/>
            <w:shd w:val="clear" w:color="auto" w:fill="auto"/>
          </w:tcPr>
          <w:p w14:paraId="4C410588" w14:textId="0F56490B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29042FE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7C2697B" w14:textId="20AFB3DA" w:rsidTr="00D92680">
        <w:tc>
          <w:tcPr>
            <w:tcW w:w="453" w:type="dxa"/>
          </w:tcPr>
          <w:p w14:paraId="7C876FA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808" w:type="dxa"/>
            <w:shd w:val="clear" w:color="auto" w:fill="auto"/>
          </w:tcPr>
          <w:p w14:paraId="72D48CB3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Adres referent</w:t>
            </w:r>
          </w:p>
        </w:tc>
        <w:tc>
          <w:tcPr>
            <w:tcW w:w="1785" w:type="dxa"/>
            <w:shd w:val="clear" w:color="auto" w:fill="auto"/>
          </w:tcPr>
          <w:p w14:paraId="5F26B72C" w14:textId="47A268F2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F936560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8421C40" w14:textId="24A4C9AD" w:rsidTr="00F2258E">
        <w:tc>
          <w:tcPr>
            <w:tcW w:w="453" w:type="dxa"/>
          </w:tcPr>
          <w:p w14:paraId="68555F2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808" w:type="dxa"/>
            <w:shd w:val="clear" w:color="auto" w:fill="auto"/>
          </w:tcPr>
          <w:p w14:paraId="2E2F982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Telefoonnummer en emailadres contactpersoon</w:t>
            </w:r>
          </w:p>
        </w:tc>
        <w:tc>
          <w:tcPr>
            <w:tcW w:w="1785" w:type="dxa"/>
            <w:shd w:val="clear" w:color="auto" w:fill="auto"/>
          </w:tcPr>
          <w:p w14:paraId="72EE0E13" w14:textId="045E65F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0D9B5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34503D4" w14:textId="1B0F5727" w:rsidTr="00D222B7">
        <w:tc>
          <w:tcPr>
            <w:tcW w:w="453" w:type="dxa"/>
          </w:tcPr>
          <w:p w14:paraId="5B42940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808" w:type="dxa"/>
            <w:shd w:val="clear" w:color="auto" w:fill="auto"/>
          </w:tcPr>
          <w:p w14:paraId="24357CA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Beschrijving opdracht</w:t>
            </w:r>
          </w:p>
        </w:tc>
        <w:tc>
          <w:tcPr>
            <w:tcW w:w="1785" w:type="dxa"/>
            <w:shd w:val="clear" w:color="auto" w:fill="auto"/>
          </w:tcPr>
          <w:p w14:paraId="32FCD22A" w14:textId="0328CE2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68F26A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846EB42" w14:textId="2CCA599D" w:rsidTr="00910A8B">
        <w:tc>
          <w:tcPr>
            <w:tcW w:w="453" w:type="dxa"/>
          </w:tcPr>
          <w:p w14:paraId="29B0A79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08" w:type="dxa"/>
            <w:shd w:val="clear" w:color="auto" w:fill="auto"/>
          </w:tcPr>
          <w:p w14:paraId="791B3CC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Startdatum opdracht</w:t>
            </w:r>
          </w:p>
        </w:tc>
        <w:tc>
          <w:tcPr>
            <w:tcW w:w="1785" w:type="dxa"/>
            <w:shd w:val="clear" w:color="auto" w:fill="auto"/>
          </w:tcPr>
          <w:p w14:paraId="24F86D99" w14:textId="0C622A53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9DCB56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B00064E" w14:textId="5328E4D2" w:rsidTr="00C43ECC">
        <w:tc>
          <w:tcPr>
            <w:tcW w:w="453" w:type="dxa"/>
          </w:tcPr>
          <w:p w14:paraId="23BBE66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808" w:type="dxa"/>
            <w:shd w:val="clear" w:color="auto" w:fill="auto"/>
          </w:tcPr>
          <w:p w14:paraId="7A836D7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afronding werkzaamheden</w:t>
            </w:r>
          </w:p>
        </w:tc>
        <w:tc>
          <w:tcPr>
            <w:tcW w:w="1785" w:type="dxa"/>
            <w:shd w:val="clear" w:color="auto" w:fill="auto"/>
          </w:tcPr>
          <w:p w14:paraId="1F0C2D5A" w14:textId="3725FC4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2DF3E6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7E913D9A" w14:textId="2969E7C3" w:rsidTr="00865E6C">
        <w:tc>
          <w:tcPr>
            <w:tcW w:w="453" w:type="dxa"/>
          </w:tcPr>
          <w:p w14:paraId="5AFECA4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808" w:type="dxa"/>
            <w:shd w:val="clear" w:color="auto" w:fill="auto"/>
          </w:tcPr>
          <w:p w14:paraId="7BA408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einde overeenkomst</w:t>
            </w:r>
          </w:p>
        </w:tc>
        <w:tc>
          <w:tcPr>
            <w:tcW w:w="1785" w:type="dxa"/>
            <w:shd w:val="clear" w:color="auto" w:fill="auto"/>
          </w:tcPr>
          <w:p w14:paraId="5EEF7ABF" w14:textId="750A9A7D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5EECDE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EB0560E" w14:textId="401B43F1" w:rsidTr="00920EBD">
        <w:tc>
          <w:tcPr>
            <w:tcW w:w="453" w:type="dxa"/>
          </w:tcPr>
          <w:p w14:paraId="24F52BE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808" w:type="dxa"/>
            <w:shd w:val="clear" w:color="auto" w:fill="auto"/>
          </w:tcPr>
          <w:p w14:paraId="6CA28A4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u hebt uitgevoerd</w:t>
            </w:r>
          </w:p>
        </w:tc>
        <w:tc>
          <w:tcPr>
            <w:tcW w:w="1785" w:type="dxa"/>
            <w:shd w:val="clear" w:color="auto" w:fill="auto"/>
          </w:tcPr>
          <w:p w14:paraId="32A05ABB" w14:textId="491C211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710A4A31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A30F0B0" w14:textId="32CD2B3E" w:rsidTr="00B4288D">
        <w:tc>
          <w:tcPr>
            <w:tcW w:w="453" w:type="dxa"/>
          </w:tcPr>
          <w:p w14:paraId="5DE2341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3808" w:type="dxa"/>
            <w:shd w:val="clear" w:color="auto" w:fill="auto"/>
          </w:tcPr>
          <w:p w14:paraId="49F48056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de klant zelf heeft uitgevoerd</w:t>
            </w:r>
          </w:p>
        </w:tc>
        <w:tc>
          <w:tcPr>
            <w:tcW w:w="1785" w:type="dxa"/>
            <w:shd w:val="clear" w:color="auto" w:fill="auto"/>
          </w:tcPr>
          <w:p w14:paraId="43EC4F5D" w14:textId="2FE9FF8A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400C3A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F408FD" w:rsidRPr="00A33DA8" w14:paraId="459B7C5E" w14:textId="2C5F17F1" w:rsidTr="00E858B8">
        <w:tc>
          <w:tcPr>
            <w:tcW w:w="453" w:type="dxa"/>
          </w:tcPr>
          <w:p w14:paraId="328E467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1732E5E1" w14:textId="2D30D7B1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Competenties</w:t>
            </w:r>
          </w:p>
        </w:tc>
        <w:tc>
          <w:tcPr>
            <w:tcW w:w="1785" w:type="dxa"/>
            <w:shd w:val="clear" w:color="auto" w:fill="auto"/>
          </w:tcPr>
          <w:p w14:paraId="16A9B29F" w14:textId="0ED9E17D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Van toepassing ja/nee</w:t>
            </w:r>
          </w:p>
        </w:tc>
        <w:tc>
          <w:tcPr>
            <w:tcW w:w="2149" w:type="dxa"/>
            <w:shd w:val="clear" w:color="auto" w:fill="auto"/>
          </w:tcPr>
          <w:p w14:paraId="073634F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Onderbouwing van de bewering met meetbare prestatie-onderbouwing</w:t>
            </w:r>
          </w:p>
        </w:tc>
        <w:tc>
          <w:tcPr>
            <w:tcW w:w="2033" w:type="dxa"/>
          </w:tcPr>
          <w:p w14:paraId="57264174" w14:textId="379ED780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 xml:space="preserve">Minimumvereiste (kerncompetentie) </w:t>
            </w:r>
          </w:p>
        </w:tc>
      </w:tr>
      <w:tr w:rsidR="00F408FD" w:rsidRPr="00A33DA8" w14:paraId="7F6AC2B4" w14:textId="71A9F53A" w:rsidTr="00E858B8">
        <w:tc>
          <w:tcPr>
            <w:tcW w:w="453" w:type="dxa"/>
          </w:tcPr>
          <w:p w14:paraId="78FEED4C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808" w:type="dxa"/>
            <w:shd w:val="clear" w:color="auto" w:fill="auto"/>
          </w:tcPr>
          <w:p w14:paraId="66E283EE" w14:textId="46A9CC21" w:rsidR="00F408FD" w:rsidRPr="00A33DA8" w:rsidRDefault="00A33DA8" w:rsidP="00F16E30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Uit de referentiebeschrijving blijkt kennis van en ervaring </w:t>
            </w:r>
            <w:r w:rsidR="007F32E4" w:rsidRPr="007F32E4">
              <w:rPr>
                <w:rFonts w:ascii="Arial" w:hAnsi="Arial" w:cs="Arial"/>
              </w:rPr>
              <w:t xml:space="preserve">met </w:t>
            </w:r>
            <w:r w:rsidR="00CF2555">
              <w:rPr>
                <w:rFonts w:ascii="Arial" w:hAnsi="Arial" w:cs="Arial"/>
              </w:rPr>
              <w:t xml:space="preserve">het </w:t>
            </w:r>
            <w:r w:rsidR="0016624D" w:rsidRPr="0016624D">
              <w:rPr>
                <w:rFonts w:ascii="Arial" w:hAnsi="Arial" w:cs="Arial"/>
              </w:rPr>
              <w:t>leveren van service &amp; onderhoud ter zake van Wifi en firewall IT-componenten van Fortinet, en het verzorgen van leveringen aan organisaties binnen de OOV-sector (met meldkamer) met een 7*24 uur dienstverleningstaak, met een totale gemiddelde waarde ter zake van het leveren van service &amp; onderhoud van gemiddeld € 80.000,- per jaar aan één organisatie</w:t>
            </w:r>
          </w:p>
        </w:tc>
        <w:tc>
          <w:tcPr>
            <w:tcW w:w="1785" w:type="dxa"/>
            <w:shd w:val="clear" w:color="auto" w:fill="auto"/>
          </w:tcPr>
          <w:p w14:paraId="1AEC1D1A" w14:textId="05417C70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149" w:type="dxa"/>
            <w:shd w:val="clear" w:color="auto" w:fill="auto"/>
          </w:tcPr>
          <w:p w14:paraId="6F25278A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14:paraId="2031961A" w14:textId="73041513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Minimumvereiste</w:t>
            </w:r>
          </w:p>
        </w:tc>
      </w:tr>
    </w:tbl>
    <w:p w14:paraId="61D6BFE9" w14:textId="77777777" w:rsidR="001D2845" w:rsidRPr="00A33DA8" w:rsidRDefault="001D2845" w:rsidP="00C72152">
      <w:pPr>
        <w:rPr>
          <w:rFonts w:ascii="Arial" w:hAnsi="Arial" w:cs="Arial"/>
        </w:rPr>
      </w:pPr>
    </w:p>
    <w:p w14:paraId="068D3307" w14:textId="77777777" w:rsidR="00995232" w:rsidRPr="00A33DA8" w:rsidRDefault="00995232" w:rsidP="00C72152">
      <w:pPr>
        <w:rPr>
          <w:rFonts w:ascii="Arial" w:hAnsi="Arial" w:cs="Arial"/>
        </w:rPr>
      </w:pPr>
    </w:p>
    <w:p w14:paraId="71EB3DCD" w14:textId="77777777" w:rsidR="00995232" w:rsidRPr="00A33DA8" w:rsidRDefault="00995232" w:rsidP="005C64FB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>Ondergetekende verklaart bovenstaande tabel naar waarheid te hebben ingevuld.</w:t>
      </w:r>
    </w:p>
    <w:p w14:paraId="68AECC65" w14:textId="77777777" w:rsidR="00995232" w:rsidRPr="00A33DA8" w:rsidRDefault="00995232" w:rsidP="00995232">
      <w:pPr>
        <w:rPr>
          <w:rFonts w:ascii="Arial" w:hAnsi="Arial" w:cs="Arial"/>
        </w:rPr>
      </w:pPr>
    </w:p>
    <w:p w14:paraId="0C4E03C2" w14:textId="77777777" w:rsidR="00995232" w:rsidRPr="00A33DA8" w:rsidRDefault="00995232" w:rsidP="005C64FB">
      <w:pPr>
        <w:pStyle w:val="BasistekstEmtio"/>
        <w:rPr>
          <w:rFonts w:ascii="Arial" w:hAnsi="Arial" w:cs="Arial"/>
        </w:rPr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C64FB" w:rsidRPr="00A33DA8" w14:paraId="04DE91AA" w14:textId="77777777" w:rsidTr="005C64FB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F2E5B9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Gegadigde</w:t>
            </w:r>
          </w:p>
          <w:p w14:paraId="2C639F2F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6150AE38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6D416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C1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6C0A46F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416845AF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8815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lastRenderedPageBreak/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9FC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4DF4DA94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461BF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CC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7DCAA874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62AD5AC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2F7F9E9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655A834D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24F09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BF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</w:tbl>
    <w:p w14:paraId="5C6C0D9E" w14:textId="77777777" w:rsidR="00995232" w:rsidRPr="00A33DA8" w:rsidRDefault="00995232" w:rsidP="00995232">
      <w:pPr>
        <w:rPr>
          <w:rFonts w:ascii="Arial" w:hAnsi="Arial" w:cs="Arial"/>
        </w:rPr>
      </w:pPr>
    </w:p>
    <w:p w14:paraId="38534EC6" w14:textId="77777777" w:rsidR="00995232" w:rsidRPr="00A33DA8" w:rsidRDefault="00995232" w:rsidP="00C72152">
      <w:pPr>
        <w:rPr>
          <w:rFonts w:ascii="Arial" w:hAnsi="Arial" w:cs="Arial"/>
        </w:rPr>
      </w:pPr>
    </w:p>
    <w:sectPr w:rsidR="00995232" w:rsidRPr="00A33DA8" w:rsidSect="00D574D8">
      <w:headerReference w:type="default" r:id="rId10"/>
      <w:footerReference w:type="even" r:id="rId11"/>
      <w:footerReference w:type="default" r:id="rId12"/>
      <w:pgSz w:w="11906" w:h="16838" w:code="9"/>
      <w:pgMar w:top="1922" w:right="1191" w:bottom="1134" w:left="226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65EF1" w14:textId="77777777" w:rsidR="00354FA1" w:rsidRDefault="00354FA1">
      <w:r>
        <w:separator/>
      </w:r>
    </w:p>
  </w:endnote>
  <w:endnote w:type="continuationSeparator" w:id="0">
    <w:p w14:paraId="241AAF3F" w14:textId="77777777" w:rsidR="00354FA1" w:rsidRDefault="0035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0FB84" w14:textId="77777777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20D4731" w14:textId="77777777" w:rsidR="005C64FB" w:rsidRDefault="005C64FB" w:rsidP="005C64F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597C3" w14:textId="5C7A9096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F16E3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74BC948" w14:textId="77777777" w:rsidR="005C64FB" w:rsidRDefault="005C64FB" w:rsidP="005C64FB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8DE16" w14:textId="77777777" w:rsidR="00354FA1" w:rsidRDefault="00354FA1">
      <w:r>
        <w:separator/>
      </w:r>
    </w:p>
  </w:footnote>
  <w:footnote w:type="continuationSeparator" w:id="0">
    <w:p w14:paraId="4EAACEE0" w14:textId="77777777" w:rsidR="00354FA1" w:rsidRDefault="0035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2652F" w14:textId="02232B57" w:rsidR="00B51E79" w:rsidRDefault="00CA3E33" w:rsidP="00A33DA8">
    <w:pPr>
      <w:pStyle w:val="Koptekst"/>
      <w:ind w:left="-1418"/>
      <w:jc w:val="right"/>
    </w:pPr>
    <w:r>
      <w:rPr>
        <w:noProof/>
      </w:rPr>
      <w:drawing>
        <wp:inline distT="0" distB="0" distL="0" distR="0" wp14:anchorId="1A425ABC" wp14:editId="7E9FA5A1">
          <wp:extent cx="2484120" cy="504825"/>
          <wp:effectExtent l="0" t="0" r="0" b="9525"/>
          <wp:docPr id="8" name="Afbeelding 8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41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15A97C" w14:textId="77777777" w:rsidR="00BE6324" w:rsidRDefault="00BE6324" w:rsidP="00BE6324">
    <w:pPr>
      <w:pStyle w:val="BasistekstEmtio"/>
    </w:pPr>
  </w:p>
  <w:p w14:paraId="7D13EBA2" w14:textId="77777777" w:rsidR="00BE6324" w:rsidRPr="00BE6324" w:rsidRDefault="00BE6324" w:rsidP="00BE6324">
    <w:pPr>
      <w:pStyle w:val="BasistekstEmti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1869"/>
    <w:multiLevelType w:val="hybridMultilevel"/>
    <w:tmpl w:val="BD5C0D9E"/>
    <w:lvl w:ilvl="0" w:tplc="1F28CB96">
      <w:start w:val="1"/>
      <w:numFmt w:val="decimal"/>
      <w:pStyle w:val="Opsommingnumm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13502"/>
    <w:multiLevelType w:val="multilevel"/>
    <w:tmpl w:val="F63E35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D5530F0"/>
    <w:multiLevelType w:val="multilevel"/>
    <w:tmpl w:val="27D68D4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63E57"/>
    <w:multiLevelType w:val="multilevel"/>
    <w:tmpl w:val="30FC96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 w15:restartNumberingAfterBreak="0">
    <w:nsid w:val="139A2F7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0465E5A"/>
    <w:multiLevelType w:val="multilevel"/>
    <w:tmpl w:val="BBF2A3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D344C"/>
    <w:multiLevelType w:val="hybridMultilevel"/>
    <w:tmpl w:val="5D5E3B2C"/>
    <w:lvl w:ilvl="0" w:tplc="7D5800F6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B84899"/>
    <w:multiLevelType w:val="multilevel"/>
    <w:tmpl w:val="A37074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41828D5"/>
    <w:multiLevelType w:val="hybridMultilevel"/>
    <w:tmpl w:val="439AC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B0D49"/>
    <w:multiLevelType w:val="hybridMultilevel"/>
    <w:tmpl w:val="562E809C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35C27"/>
    <w:multiLevelType w:val="multilevel"/>
    <w:tmpl w:val="39804AB4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pStyle w:val="Kop6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pStyle w:val="Kop7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pStyle w:val="Kop8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pStyle w:val="Kop9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D16D1B"/>
    <w:multiLevelType w:val="multilevel"/>
    <w:tmpl w:val="3620C8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91170E8"/>
    <w:multiLevelType w:val="multilevel"/>
    <w:tmpl w:val="ACF275B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cs="Maiandra GD" w:hint="default"/>
        <w:sz w:val="18"/>
        <w:szCs w:val="18"/>
        <w:lang w:val="nl-NL" w:eastAsia="nl-NL" w:bidi="ar-SA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65E53FB"/>
    <w:multiLevelType w:val="hybridMultilevel"/>
    <w:tmpl w:val="EC729768"/>
    <w:lvl w:ilvl="0" w:tplc="6382C674">
      <w:numFmt w:val="bullet"/>
      <w:lvlText w:val="•"/>
      <w:lvlJc w:val="left"/>
      <w:pPr>
        <w:ind w:left="700" w:hanging="700"/>
      </w:pPr>
      <w:rPr>
        <w:rFonts w:ascii="Bookman Old Style" w:eastAsiaTheme="minorEastAsia" w:hAnsi="Bookman Old Style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0B7668"/>
    <w:multiLevelType w:val="multilevel"/>
    <w:tmpl w:val="0A4A31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  <w:lang w:val="nl-NL" w:eastAsia="nl-N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0521E65"/>
    <w:multiLevelType w:val="hybridMultilevel"/>
    <w:tmpl w:val="1CD09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04A1"/>
    <w:multiLevelType w:val="hybridMultilevel"/>
    <w:tmpl w:val="12BC065C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59211E6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1D4EF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B24E0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C5D6C7F"/>
    <w:multiLevelType w:val="multilevel"/>
    <w:tmpl w:val="490A79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E5512E0"/>
    <w:multiLevelType w:val="multilevel"/>
    <w:tmpl w:val="76DA2F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7E5C5F"/>
    <w:multiLevelType w:val="multilevel"/>
    <w:tmpl w:val="C1E4BC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5557D43"/>
    <w:multiLevelType w:val="multilevel"/>
    <w:tmpl w:val="1EA872C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789707D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9A909CC"/>
    <w:multiLevelType w:val="multilevel"/>
    <w:tmpl w:val="6C44C6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B024BDA"/>
    <w:multiLevelType w:val="multilevel"/>
    <w:tmpl w:val="F5FEDA4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FEE1876"/>
    <w:multiLevelType w:val="hybridMultilevel"/>
    <w:tmpl w:val="0CA8DBFE"/>
    <w:lvl w:ilvl="0" w:tplc="3C608482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1"/>
  </w:num>
  <w:num w:numId="4">
    <w:abstractNumId w:val="35"/>
  </w:num>
  <w:num w:numId="5">
    <w:abstractNumId w:val="20"/>
  </w:num>
  <w:num w:numId="6">
    <w:abstractNumId w:val="13"/>
  </w:num>
  <w:num w:numId="7">
    <w:abstractNumId w:val="23"/>
  </w:num>
  <w:num w:numId="8">
    <w:abstractNumId w:val="27"/>
  </w:num>
  <w:num w:numId="9">
    <w:abstractNumId w:val="15"/>
  </w:num>
  <w:num w:numId="10">
    <w:abstractNumId w:val="0"/>
  </w:num>
  <w:num w:numId="11">
    <w:abstractNumId w:val="36"/>
  </w:num>
  <w:num w:numId="12">
    <w:abstractNumId w:val="9"/>
  </w:num>
  <w:num w:numId="13">
    <w:abstractNumId w:val="24"/>
  </w:num>
  <w:num w:numId="14">
    <w:abstractNumId w:val="6"/>
  </w:num>
  <w:num w:numId="15">
    <w:abstractNumId w:val="10"/>
  </w:num>
  <w:num w:numId="16">
    <w:abstractNumId w:val="16"/>
  </w:num>
  <w:num w:numId="17">
    <w:abstractNumId w:val="30"/>
  </w:num>
  <w:num w:numId="18">
    <w:abstractNumId w:val="25"/>
  </w:num>
  <w:num w:numId="19">
    <w:abstractNumId w:val="26"/>
  </w:num>
  <w:num w:numId="20">
    <w:abstractNumId w:val="5"/>
  </w:num>
  <w:num w:numId="21">
    <w:abstractNumId w:val="34"/>
  </w:num>
  <w:num w:numId="22">
    <w:abstractNumId w:val="1"/>
  </w:num>
  <w:num w:numId="23">
    <w:abstractNumId w:val="11"/>
  </w:num>
  <w:num w:numId="24">
    <w:abstractNumId w:val="31"/>
  </w:num>
  <w:num w:numId="25">
    <w:abstractNumId w:val="17"/>
  </w:num>
  <w:num w:numId="26">
    <w:abstractNumId w:val="28"/>
  </w:num>
  <w:num w:numId="27">
    <w:abstractNumId w:val="33"/>
  </w:num>
  <w:num w:numId="28">
    <w:abstractNumId w:val="7"/>
  </w:num>
  <w:num w:numId="29">
    <w:abstractNumId w:val="29"/>
  </w:num>
  <w:num w:numId="30">
    <w:abstractNumId w:val="8"/>
  </w:num>
  <w:num w:numId="31">
    <w:abstractNumId w:val="4"/>
  </w:num>
  <w:num w:numId="32">
    <w:abstractNumId w:val="3"/>
  </w:num>
  <w:num w:numId="33">
    <w:abstractNumId w:val="2"/>
  </w:num>
  <w:num w:numId="34">
    <w:abstractNumId w:val="14"/>
  </w:num>
  <w:num w:numId="35">
    <w:abstractNumId w:val="32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7">
    <w:abstractNumId w:val="35"/>
    <w:lvlOverride w:ilvl="0">
      <w:lvl w:ilvl="0">
        <w:start w:val="1"/>
        <w:numFmt w:val="decimal"/>
        <w:lvlText w:val="%1"/>
        <w:lvlJc w:val="left"/>
        <w:pPr>
          <w:tabs>
            <w:tab w:val="num" w:pos="851"/>
          </w:tabs>
          <w:ind w:left="851" w:hanging="851"/>
        </w:pPr>
        <w:rPr>
          <w:rFonts w:cs="Times New Roman" w:hint="default"/>
          <w:sz w:val="58"/>
          <w:szCs w:val="58"/>
        </w:rPr>
      </w:lvl>
    </w:lvlOverride>
  </w:num>
  <w:num w:numId="38">
    <w:abstractNumId w:val="12"/>
  </w:num>
  <w:num w:numId="39">
    <w:abstractNumId w:val="19"/>
  </w:num>
  <w:num w:numId="40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NL" w:vendorID="1" w:dllVersion="512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F9"/>
    <w:rsid w:val="00023E68"/>
    <w:rsid w:val="000277DF"/>
    <w:rsid w:val="0004332C"/>
    <w:rsid w:val="00045B3E"/>
    <w:rsid w:val="00046110"/>
    <w:rsid w:val="0005430B"/>
    <w:rsid w:val="00084204"/>
    <w:rsid w:val="000B2898"/>
    <w:rsid w:val="000B579C"/>
    <w:rsid w:val="000D6AB7"/>
    <w:rsid w:val="000E67D9"/>
    <w:rsid w:val="000E6E43"/>
    <w:rsid w:val="000F3E01"/>
    <w:rsid w:val="001047E1"/>
    <w:rsid w:val="001062AA"/>
    <w:rsid w:val="00106601"/>
    <w:rsid w:val="00122DED"/>
    <w:rsid w:val="001376EE"/>
    <w:rsid w:val="001403E6"/>
    <w:rsid w:val="00140F34"/>
    <w:rsid w:val="0016624D"/>
    <w:rsid w:val="00187502"/>
    <w:rsid w:val="001A5C46"/>
    <w:rsid w:val="001A7431"/>
    <w:rsid w:val="001B1B37"/>
    <w:rsid w:val="001B6438"/>
    <w:rsid w:val="001D2845"/>
    <w:rsid w:val="001D2A06"/>
    <w:rsid w:val="001F0C2A"/>
    <w:rsid w:val="001F1760"/>
    <w:rsid w:val="001F5B4F"/>
    <w:rsid w:val="00205E36"/>
    <w:rsid w:val="0020607F"/>
    <w:rsid w:val="002112B3"/>
    <w:rsid w:val="00224BF9"/>
    <w:rsid w:val="002356CF"/>
    <w:rsid w:val="00236DE9"/>
    <w:rsid w:val="00240AD1"/>
    <w:rsid w:val="00253149"/>
    <w:rsid w:val="00261C52"/>
    <w:rsid w:val="00274EDA"/>
    <w:rsid w:val="002A17D6"/>
    <w:rsid w:val="002A5DB9"/>
    <w:rsid w:val="002D3995"/>
    <w:rsid w:val="002E5ED9"/>
    <w:rsid w:val="0030142B"/>
    <w:rsid w:val="00303FD5"/>
    <w:rsid w:val="00354FA1"/>
    <w:rsid w:val="0036073C"/>
    <w:rsid w:val="00365327"/>
    <w:rsid w:val="00366C98"/>
    <w:rsid w:val="00370747"/>
    <w:rsid w:val="00372DC2"/>
    <w:rsid w:val="00377612"/>
    <w:rsid w:val="00380739"/>
    <w:rsid w:val="00392933"/>
    <w:rsid w:val="00396237"/>
    <w:rsid w:val="003A0729"/>
    <w:rsid w:val="003A7203"/>
    <w:rsid w:val="00404B48"/>
    <w:rsid w:val="00430A36"/>
    <w:rsid w:val="004337A6"/>
    <w:rsid w:val="00434160"/>
    <w:rsid w:val="00451044"/>
    <w:rsid w:val="00451FDB"/>
    <w:rsid w:val="00454085"/>
    <w:rsid w:val="004564A6"/>
    <w:rsid w:val="004578EB"/>
    <w:rsid w:val="004728E1"/>
    <w:rsid w:val="00481308"/>
    <w:rsid w:val="004F436D"/>
    <w:rsid w:val="004F5A52"/>
    <w:rsid w:val="00501FE5"/>
    <w:rsid w:val="00530AC0"/>
    <w:rsid w:val="0053110D"/>
    <w:rsid w:val="00540A6E"/>
    <w:rsid w:val="00543191"/>
    <w:rsid w:val="00544445"/>
    <w:rsid w:val="00575FFC"/>
    <w:rsid w:val="00584DCC"/>
    <w:rsid w:val="00593066"/>
    <w:rsid w:val="005A0309"/>
    <w:rsid w:val="005B598F"/>
    <w:rsid w:val="005C4320"/>
    <w:rsid w:val="005C64FB"/>
    <w:rsid w:val="005D19DB"/>
    <w:rsid w:val="005D2632"/>
    <w:rsid w:val="005F49DB"/>
    <w:rsid w:val="005F5FEC"/>
    <w:rsid w:val="00610E68"/>
    <w:rsid w:val="00612C22"/>
    <w:rsid w:val="00627BB6"/>
    <w:rsid w:val="00627E07"/>
    <w:rsid w:val="006305E4"/>
    <w:rsid w:val="00650852"/>
    <w:rsid w:val="00654EF5"/>
    <w:rsid w:val="00656B80"/>
    <w:rsid w:val="00664458"/>
    <w:rsid w:val="0068484D"/>
    <w:rsid w:val="006B14E9"/>
    <w:rsid w:val="006B415E"/>
    <w:rsid w:val="006D0AF2"/>
    <w:rsid w:val="006D1B82"/>
    <w:rsid w:val="006D5909"/>
    <w:rsid w:val="006D74CF"/>
    <w:rsid w:val="006F397E"/>
    <w:rsid w:val="00705269"/>
    <w:rsid w:val="0071386B"/>
    <w:rsid w:val="007201CB"/>
    <w:rsid w:val="00735D6E"/>
    <w:rsid w:val="0076741E"/>
    <w:rsid w:val="007715A5"/>
    <w:rsid w:val="007719C9"/>
    <w:rsid w:val="0078225F"/>
    <w:rsid w:val="00794AC9"/>
    <w:rsid w:val="007A5988"/>
    <w:rsid w:val="007B296B"/>
    <w:rsid w:val="007F32E4"/>
    <w:rsid w:val="008064AA"/>
    <w:rsid w:val="00823000"/>
    <w:rsid w:val="0083144F"/>
    <w:rsid w:val="0084067A"/>
    <w:rsid w:val="00842485"/>
    <w:rsid w:val="008675CC"/>
    <w:rsid w:val="00874D14"/>
    <w:rsid w:val="008804C5"/>
    <w:rsid w:val="0089612D"/>
    <w:rsid w:val="008B5CD1"/>
    <w:rsid w:val="008D4EE9"/>
    <w:rsid w:val="008D618C"/>
    <w:rsid w:val="008D7BDD"/>
    <w:rsid w:val="008E2303"/>
    <w:rsid w:val="008E5AEA"/>
    <w:rsid w:val="00900523"/>
    <w:rsid w:val="00904BC3"/>
    <w:rsid w:val="009256C0"/>
    <w:rsid w:val="00944B9F"/>
    <w:rsid w:val="00950DB4"/>
    <w:rsid w:val="00957969"/>
    <w:rsid w:val="009606EB"/>
    <w:rsid w:val="009738C3"/>
    <w:rsid w:val="00981CAE"/>
    <w:rsid w:val="00995232"/>
    <w:rsid w:val="009A14F7"/>
    <w:rsid w:val="009B468A"/>
    <w:rsid w:val="009E327C"/>
    <w:rsid w:val="009F53EF"/>
    <w:rsid w:val="009F776C"/>
    <w:rsid w:val="00A3393D"/>
    <w:rsid w:val="00A33DA8"/>
    <w:rsid w:val="00A359D3"/>
    <w:rsid w:val="00A420A5"/>
    <w:rsid w:val="00A46498"/>
    <w:rsid w:val="00A745D1"/>
    <w:rsid w:val="00A76E7C"/>
    <w:rsid w:val="00A9114D"/>
    <w:rsid w:val="00AB1E21"/>
    <w:rsid w:val="00AB1FE5"/>
    <w:rsid w:val="00AD24E6"/>
    <w:rsid w:val="00AD34F9"/>
    <w:rsid w:val="00B04343"/>
    <w:rsid w:val="00B04761"/>
    <w:rsid w:val="00B15AC6"/>
    <w:rsid w:val="00B264D5"/>
    <w:rsid w:val="00B460C2"/>
    <w:rsid w:val="00B51E79"/>
    <w:rsid w:val="00B5649B"/>
    <w:rsid w:val="00B75C83"/>
    <w:rsid w:val="00B75ED8"/>
    <w:rsid w:val="00B83FA0"/>
    <w:rsid w:val="00B850D9"/>
    <w:rsid w:val="00B86902"/>
    <w:rsid w:val="00B9540B"/>
    <w:rsid w:val="00BA2F69"/>
    <w:rsid w:val="00BC2836"/>
    <w:rsid w:val="00BC59E1"/>
    <w:rsid w:val="00BC5E88"/>
    <w:rsid w:val="00BD5200"/>
    <w:rsid w:val="00BE39DC"/>
    <w:rsid w:val="00BE6324"/>
    <w:rsid w:val="00BF6A7B"/>
    <w:rsid w:val="00C11012"/>
    <w:rsid w:val="00C22F16"/>
    <w:rsid w:val="00C237AF"/>
    <w:rsid w:val="00C72152"/>
    <w:rsid w:val="00C81EAE"/>
    <w:rsid w:val="00C93473"/>
    <w:rsid w:val="00CA15CB"/>
    <w:rsid w:val="00CA3E33"/>
    <w:rsid w:val="00CB6DA0"/>
    <w:rsid w:val="00CC4892"/>
    <w:rsid w:val="00CE48BB"/>
    <w:rsid w:val="00CF2555"/>
    <w:rsid w:val="00D071D2"/>
    <w:rsid w:val="00D23F3A"/>
    <w:rsid w:val="00D2661B"/>
    <w:rsid w:val="00D41161"/>
    <w:rsid w:val="00D428E0"/>
    <w:rsid w:val="00D44039"/>
    <w:rsid w:val="00D51DC5"/>
    <w:rsid w:val="00D574D8"/>
    <w:rsid w:val="00D700EC"/>
    <w:rsid w:val="00D87065"/>
    <w:rsid w:val="00DA19AA"/>
    <w:rsid w:val="00DB028A"/>
    <w:rsid w:val="00DB2F33"/>
    <w:rsid w:val="00DB5011"/>
    <w:rsid w:val="00DC2F99"/>
    <w:rsid w:val="00DC795B"/>
    <w:rsid w:val="00DD0C8B"/>
    <w:rsid w:val="00DD3E02"/>
    <w:rsid w:val="00DD46D9"/>
    <w:rsid w:val="00DF203D"/>
    <w:rsid w:val="00DF7513"/>
    <w:rsid w:val="00E305A5"/>
    <w:rsid w:val="00E36E2F"/>
    <w:rsid w:val="00E40E08"/>
    <w:rsid w:val="00E45922"/>
    <w:rsid w:val="00E46682"/>
    <w:rsid w:val="00E52110"/>
    <w:rsid w:val="00E64AA7"/>
    <w:rsid w:val="00E678A0"/>
    <w:rsid w:val="00E7182E"/>
    <w:rsid w:val="00E858B8"/>
    <w:rsid w:val="00EA2F7E"/>
    <w:rsid w:val="00EB5939"/>
    <w:rsid w:val="00EC2D1D"/>
    <w:rsid w:val="00EC32A2"/>
    <w:rsid w:val="00ED30A1"/>
    <w:rsid w:val="00EE0055"/>
    <w:rsid w:val="00EE7EE0"/>
    <w:rsid w:val="00F00BF0"/>
    <w:rsid w:val="00F065D5"/>
    <w:rsid w:val="00F10D91"/>
    <w:rsid w:val="00F131DB"/>
    <w:rsid w:val="00F16E30"/>
    <w:rsid w:val="00F2485A"/>
    <w:rsid w:val="00F301C1"/>
    <w:rsid w:val="00F331AA"/>
    <w:rsid w:val="00F33369"/>
    <w:rsid w:val="00F408FD"/>
    <w:rsid w:val="00F7766C"/>
    <w:rsid w:val="00F77F3D"/>
    <w:rsid w:val="00F82076"/>
    <w:rsid w:val="00F85A85"/>
    <w:rsid w:val="00F97CE2"/>
    <w:rsid w:val="00FB2084"/>
    <w:rsid w:val="00FB2811"/>
    <w:rsid w:val="00FE1BFD"/>
    <w:rsid w:val="00FF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E21CB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okman Old Style" w:eastAsiaTheme="minorEastAsia" w:hAnsi="Bookman Old Style" w:cs="Maiandra GD"/>
        <w:sz w:val="19"/>
        <w:szCs w:val="19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qFormat/>
    <w:rsid w:val="00AD34F9"/>
    <w:pPr>
      <w:spacing w:line="240" w:lineRule="atLeast"/>
    </w:pPr>
    <w:rPr>
      <w:rFonts w:ascii="Verdana" w:eastAsia="Times New Roman" w:hAnsi="Verdana" w:cs="Times New Roman"/>
      <w:sz w:val="18"/>
      <w:szCs w:val="18"/>
      <w:lang w:eastAsia="nl-BE"/>
    </w:rPr>
  </w:style>
  <w:style w:type="paragraph" w:styleId="Kop1">
    <w:name w:val="heading 1"/>
    <w:aliases w:val="(Hoofdstuk) Emtio"/>
    <w:basedOn w:val="ZsysbasisEmtio"/>
    <w:next w:val="BasistekstEmtio"/>
    <w:link w:val="Kop1Char"/>
    <w:qFormat/>
    <w:rsid w:val="00372DC2"/>
    <w:pPr>
      <w:keepNext/>
      <w:numPr>
        <w:numId w:val="34"/>
      </w:numPr>
      <w:tabs>
        <w:tab w:val="clear" w:pos="567"/>
        <w:tab w:val="left" w:pos="850"/>
      </w:tabs>
      <w:spacing w:line="780" w:lineRule="atLeast"/>
      <w:outlineLvl w:val="0"/>
    </w:pPr>
    <w:rPr>
      <w:bCs/>
      <w:sz w:val="58"/>
      <w:szCs w:val="32"/>
    </w:rPr>
  </w:style>
  <w:style w:type="paragraph" w:styleId="Kop2">
    <w:name w:val="heading 2"/>
    <w:aliases w:val="(Paragraaf) Emtio"/>
    <w:basedOn w:val="ZsysbasisEmtio"/>
    <w:next w:val="BasistekstEmtio"/>
    <w:link w:val="Kop2Char"/>
    <w:qFormat/>
    <w:rsid w:val="00372DC2"/>
    <w:pPr>
      <w:keepNext/>
      <w:numPr>
        <w:ilvl w:val="1"/>
        <w:numId w:val="34"/>
      </w:numPr>
      <w:pBdr>
        <w:bottom w:val="single" w:sz="4" w:space="1" w:color="auto"/>
      </w:pBdr>
      <w:tabs>
        <w:tab w:val="clear" w:pos="567"/>
        <w:tab w:val="left" w:pos="851"/>
      </w:tabs>
      <w:spacing w:after="160" w:line="360" w:lineRule="atLeast"/>
      <w:outlineLvl w:val="1"/>
    </w:pPr>
    <w:rPr>
      <w:rFonts w:ascii="LucidaSansEF" w:hAnsi="LucidaSansEF"/>
      <w:bCs/>
      <w:iCs/>
      <w:caps/>
      <w:sz w:val="26"/>
      <w:szCs w:val="28"/>
    </w:rPr>
  </w:style>
  <w:style w:type="paragraph" w:styleId="Kop3">
    <w:name w:val="heading 3"/>
    <w:aliases w:val="(Subparagraaf) Emtio"/>
    <w:basedOn w:val="ZsysbasisEmtio"/>
    <w:next w:val="BasistekstEmtio"/>
    <w:qFormat/>
    <w:rsid w:val="00544445"/>
    <w:pPr>
      <w:numPr>
        <w:ilvl w:val="2"/>
        <w:numId w:val="34"/>
      </w:numPr>
      <w:tabs>
        <w:tab w:val="left" w:pos="851"/>
      </w:tabs>
      <w:outlineLvl w:val="2"/>
    </w:pPr>
    <w:rPr>
      <w:b/>
      <w:iCs/>
      <w:spacing w:val="2"/>
    </w:rPr>
  </w:style>
  <w:style w:type="paragraph" w:styleId="Kop4">
    <w:name w:val="heading 4"/>
    <w:aliases w:val="Kop 4 (Subsubparagraaf) Emtio,Kop 4 Emtio"/>
    <w:basedOn w:val="ZsysbasisEmtio"/>
    <w:next w:val="BasistekstEmtio"/>
    <w:qFormat/>
    <w:rsid w:val="00544445"/>
    <w:pPr>
      <w:keepNext/>
      <w:numPr>
        <w:ilvl w:val="3"/>
        <w:numId w:val="34"/>
      </w:numPr>
      <w:tabs>
        <w:tab w:val="left" w:pos="992"/>
      </w:tabs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481308"/>
    <w:pPr>
      <w:numPr>
        <w:ilvl w:val="4"/>
        <w:numId w:val="34"/>
      </w:numPr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481308"/>
    <w:pPr>
      <w:numPr>
        <w:ilvl w:val="5"/>
        <w:numId w:val="34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qFormat/>
    <w:rsid w:val="00481308"/>
    <w:pPr>
      <w:numPr>
        <w:ilvl w:val="6"/>
        <w:numId w:val="34"/>
      </w:numPr>
      <w:spacing w:before="240" w:after="60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481308"/>
    <w:pPr>
      <w:numPr>
        <w:ilvl w:val="7"/>
        <w:numId w:val="34"/>
      </w:numPr>
      <w:spacing w:before="240" w:after="6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481308"/>
    <w:pPr>
      <w:numPr>
        <w:ilvl w:val="8"/>
        <w:numId w:val="34"/>
      </w:numPr>
      <w:spacing w:before="240" w:after="60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4337A6"/>
  </w:style>
  <w:style w:type="paragraph" w:customStyle="1" w:styleId="ZsysbasisEmtio">
    <w:name w:val="Zsysbasis Emtio"/>
    <w:next w:val="Standaard"/>
    <w:rsid w:val="00627E07"/>
    <w:pPr>
      <w:spacing w:line="260" w:lineRule="atLeast"/>
    </w:pPr>
    <w:rPr>
      <w:szCs w:val="18"/>
    </w:rPr>
  </w:style>
  <w:style w:type="paragraph" w:customStyle="1" w:styleId="BasistekstvetEmtio">
    <w:name w:val="Basistekst vet Emtio"/>
    <w:basedOn w:val="ZsysbasisEmtio"/>
    <w:next w:val="BasistekstEmtio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rsid w:val="005C4320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Emtio"/>
    <w:rsid w:val="00122DED"/>
    <w:rPr>
      <w:noProof/>
    </w:rPr>
  </w:style>
  <w:style w:type="paragraph" w:customStyle="1" w:styleId="VoettekstEmtio">
    <w:name w:val="Voettekst Emtio"/>
    <w:basedOn w:val="ZsysbasisEmtio"/>
    <w:rsid w:val="00D51DC5"/>
    <w:pPr>
      <w:spacing w:line="200" w:lineRule="exact"/>
    </w:pPr>
    <w:rPr>
      <w:rFonts w:ascii="LucidaSansEF" w:hAnsi="LucidaSansEF"/>
      <w:noProof/>
      <w:sz w:val="14"/>
    </w:rPr>
  </w:style>
  <w:style w:type="numbering" w:customStyle="1" w:styleId="LijstopsommingEmtio">
    <w:name w:val="Lijst opsomming Emtio"/>
    <w:rsid w:val="001F5B4F"/>
    <w:pPr>
      <w:numPr>
        <w:numId w:val="1"/>
      </w:numPr>
    </w:pPr>
  </w:style>
  <w:style w:type="numbering" w:styleId="111111">
    <w:name w:val="Outline List 2"/>
    <w:basedOn w:val="Geenlijst"/>
    <w:semiHidden/>
    <w:rsid w:val="00451FDB"/>
  </w:style>
  <w:style w:type="numbering" w:styleId="1ai">
    <w:name w:val="Outline List 1"/>
    <w:basedOn w:val="Geenlijst"/>
    <w:semiHidden/>
    <w:rsid w:val="00451FDB"/>
    <w:pPr>
      <w:numPr>
        <w:numId w:val="3"/>
      </w:numPr>
    </w:pPr>
  </w:style>
  <w:style w:type="paragraph" w:customStyle="1" w:styleId="BasistekstcursiefEmtio">
    <w:name w:val="Basistekst cursief Emtio"/>
    <w:basedOn w:val="ZsysbasisEmtio"/>
    <w:next w:val="BasistekstEmtio"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qFormat/>
    <w:rsid w:val="00122DED"/>
    <w:pPr>
      <w:numPr>
        <w:numId w:val="6"/>
      </w:numPr>
    </w:pPr>
  </w:style>
  <w:style w:type="paragraph" w:customStyle="1" w:styleId="Opsommingkleineletter2eniveauEmtio">
    <w:name w:val="Opsomming kleine letter 2e niveau Emtio"/>
    <w:basedOn w:val="ZsysbasisEmtio"/>
    <w:qFormat/>
    <w:rsid w:val="00122DED"/>
    <w:pPr>
      <w:numPr>
        <w:numId w:val="7"/>
      </w:numPr>
    </w:pPr>
  </w:style>
  <w:style w:type="paragraph" w:customStyle="1" w:styleId="Opsommingkleineletter3eniveauEmtio">
    <w:name w:val="Opsomming kleine letter 3e niveau Emtio"/>
    <w:basedOn w:val="ZsysbasisEmtio"/>
    <w:qFormat/>
    <w:rsid w:val="00122DED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qFormat/>
    <w:rsid w:val="00CB6DA0"/>
    <w:pPr>
      <w:numPr>
        <w:numId w:val="9"/>
      </w:numPr>
    </w:pPr>
    <w:rPr>
      <w:b/>
    </w:rPr>
  </w:style>
  <w:style w:type="paragraph" w:customStyle="1" w:styleId="Opsommingnummer2eniveauEmtio">
    <w:name w:val="Opsomming nummer 2e niveau Emtio"/>
    <w:basedOn w:val="ZsysbasisEmtio"/>
    <w:qFormat/>
    <w:rsid w:val="00122DED"/>
    <w:pPr>
      <w:numPr>
        <w:numId w:val="10"/>
      </w:numPr>
    </w:pPr>
  </w:style>
  <w:style w:type="paragraph" w:customStyle="1" w:styleId="Opsommingnummer3eniveauEmtio">
    <w:name w:val="Opsomming nummer 3e niveau Emtio"/>
    <w:basedOn w:val="ZsysbasisEmtio"/>
    <w:qFormat/>
    <w:rsid w:val="00122DED"/>
    <w:pPr>
      <w:numPr>
        <w:numId w:val="11"/>
      </w:numPr>
    </w:pPr>
  </w:style>
  <w:style w:type="paragraph" w:styleId="Aanhef">
    <w:name w:val="Salutation"/>
    <w:basedOn w:val="ZsysbasisEmtio"/>
    <w:next w:val="BasistekstEmtio"/>
    <w:semiHidden/>
    <w:rsid w:val="0020607F"/>
  </w:style>
  <w:style w:type="paragraph" w:styleId="Adresenvelop">
    <w:name w:val="envelope address"/>
    <w:basedOn w:val="ZsysbasisEmtio"/>
    <w:next w:val="BasistekstEmtio"/>
    <w:semiHidden/>
    <w:rsid w:val="0020607F"/>
  </w:style>
  <w:style w:type="paragraph" w:styleId="Afsluiting">
    <w:name w:val="Closing"/>
    <w:basedOn w:val="ZsysbasisEmtio"/>
    <w:next w:val="BasistekstEmtio"/>
    <w:semiHidden/>
    <w:rsid w:val="0020607F"/>
  </w:style>
  <w:style w:type="paragraph" w:customStyle="1" w:styleId="Inspring1eniveauEmtio">
    <w:name w:val="Inspring 1e niveau Emtio"/>
    <w:basedOn w:val="ZsysbasisEmtio"/>
    <w:rsid w:val="000B579C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122DED"/>
    <w:pPr>
      <w:ind w:left="284"/>
    </w:pPr>
  </w:style>
  <w:style w:type="paragraph" w:customStyle="1" w:styleId="Zwevend2eniveauEmtio">
    <w:name w:val="Zwevend 2e niveau Emtio"/>
    <w:basedOn w:val="ZsysbasisEmtio"/>
    <w:rsid w:val="00122DED"/>
    <w:pPr>
      <w:ind w:left="567"/>
    </w:pPr>
  </w:style>
  <w:style w:type="paragraph" w:customStyle="1" w:styleId="Zwevend3eniveauEmtio">
    <w:name w:val="Zwevend 3e niveau Emtio"/>
    <w:basedOn w:val="ZsysbasisEmtio"/>
    <w:rsid w:val="00122DED"/>
    <w:pPr>
      <w:ind w:left="851"/>
    </w:pPr>
  </w:style>
  <w:style w:type="paragraph" w:styleId="Inhopg1">
    <w:name w:val="toc 1"/>
    <w:basedOn w:val="ZsysbasisEmtio"/>
    <w:next w:val="BasistekstEmtio"/>
    <w:rsid w:val="002E5ED9"/>
    <w:pPr>
      <w:pBdr>
        <w:bottom w:val="single" w:sz="4" w:space="1" w:color="auto"/>
      </w:pBdr>
      <w:tabs>
        <w:tab w:val="left" w:pos="397"/>
        <w:tab w:val="right" w:pos="8562"/>
      </w:tabs>
      <w:spacing w:after="200" w:line="320" w:lineRule="atLeast"/>
      <w:ind w:left="397" w:right="567" w:hanging="397"/>
    </w:pPr>
    <w:rPr>
      <w:rFonts w:ascii="LucidaSansEF" w:hAnsi="LucidaSansEF"/>
      <w:b/>
      <w:caps/>
      <w:sz w:val="26"/>
    </w:rPr>
  </w:style>
  <w:style w:type="paragraph" w:styleId="Inhopg2">
    <w:name w:val="toc 2"/>
    <w:basedOn w:val="ZsysbasisEmtio"/>
    <w:next w:val="BasistekstEmtio"/>
    <w:rsid w:val="002E5ED9"/>
    <w:pPr>
      <w:tabs>
        <w:tab w:val="left" w:pos="709"/>
        <w:tab w:val="right" w:pos="8562"/>
      </w:tabs>
      <w:ind w:left="709" w:right="567" w:hanging="709"/>
    </w:pPr>
    <w:rPr>
      <w:b/>
      <w:spacing w:val="2"/>
    </w:rPr>
  </w:style>
  <w:style w:type="paragraph" w:styleId="Inhopg3">
    <w:name w:val="toc 3"/>
    <w:basedOn w:val="ZsysbasisEmtio"/>
    <w:next w:val="BasistekstEmtio"/>
    <w:rsid w:val="00BD5200"/>
    <w:pPr>
      <w:tabs>
        <w:tab w:val="left" w:pos="1418"/>
        <w:tab w:val="right" w:pos="8562"/>
      </w:tabs>
      <w:ind w:left="1815" w:right="567" w:hanging="1418"/>
    </w:pPr>
    <w:rPr>
      <w:rFonts w:ascii="LucidaSansEF" w:hAnsi="LucidaSansEF"/>
      <w:b/>
      <w:i/>
    </w:rPr>
  </w:style>
  <w:style w:type="paragraph" w:styleId="Inhopg4">
    <w:name w:val="toc 4"/>
    <w:basedOn w:val="ZsysbasisEmtio"/>
    <w:next w:val="BasistekstEmtio"/>
    <w:semiHidden/>
    <w:rsid w:val="00122DED"/>
  </w:style>
  <w:style w:type="paragraph" w:styleId="Index1">
    <w:name w:val="index 1"/>
    <w:basedOn w:val="ZsysbasisEmtio"/>
    <w:next w:val="BasistekstEmtio"/>
    <w:semiHidden/>
    <w:rsid w:val="00122DED"/>
  </w:style>
  <w:style w:type="paragraph" w:styleId="Index2">
    <w:name w:val="index 2"/>
    <w:basedOn w:val="ZsysbasisEmtio"/>
    <w:next w:val="BasistekstEmtio"/>
    <w:semiHidden/>
    <w:rsid w:val="00122DED"/>
  </w:style>
  <w:style w:type="paragraph" w:styleId="Index3">
    <w:name w:val="index 3"/>
    <w:basedOn w:val="ZsysbasisEmtio"/>
    <w:next w:val="BasistekstEmtio"/>
    <w:semiHidden/>
    <w:rsid w:val="00122DED"/>
  </w:style>
  <w:style w:type="paragraph" w:styleId="Ondertitel">
    <w:name w:val="Subtitle"/>
    <w:basedOn w:val="ZsysbasisEmtio"/>
    <w:next w:val="BasistekstEmtio"/>
    <w:rsid w:val="00122DED"/>
  </w:style>
  <w:style w:type="paragraph" w:styleId="Titel">
    <w:name w:val="Title"/>
    <w:basedOn w:val="ZsysbasisEmtio"/>
    <w:next w:val="BasistekstEmtio"/>
    <w:rsid w:val="00122DED"/>
  </w:style>
  <w:style w:type="paragraph" w:customStyle="1" w:styleId="Kop2zondernummerEmtio">
    <w:name w:val="Kop 2 zonder nummer Emtio"/>
    <w:basedOn w:val="ZsysbasisEmtio"/>
    <w:next w:val="BasistekstEmtio"/>
    <w:qFormat/>
    <w:rsid w:val="004337A6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basedOn w:val="Standaardalinea-lettertype"/>
    <w:rsid w:val="00EE7EE0"/>
    <w:rPr>
      <w:bdr w:val="none" w:sz="0" w:space="0" w:color="auto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qFormat/>
    <w:rsid w:val="00F301C1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qFormat/>
    <w:rsid w:val="00F301C1"/>
    <w:rPr>
      <w:b/>
      <w:spacing w:val="2"/>
    </w:rPr>
  </w:style>
  <w:style w:type="paragraph" w:styleId="Index4">
    <w:name w:val="index 4"/>
    <w:basedOn w:val="Standaard"/>
    <w:next w:val="Standaard"/>
    <w:semiHidden/>
    <w:unhideWhenUsed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unhideWhenUsed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unhideWhenUsed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unhideWhenUsed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unhideWhenUsed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unhideWhenUsed/>
    <w:rsid w:val="00122DED"/>
    <w:pPr>
      <w:ind w:left="1620" w:hanging="180"/>
    </w:pPr>
  </w:style>
  <w:style w:type="paragraph" w:styleId="Inhopg5">
    <w:name w:val="toc 5"/>
    <w:basedOn w:val="Standaard"/>
    <w:next w:val="Standaard"/>
    <w:semiHidden/>
    <w:unhideWhenUsed/>
    <w:rsid w:val="00122DED"/>
    <w:pPr>
      <w:ind w:left="720"/>
    </w:pPr>
  </w:style>
  <w:style w:type="paragraph" w:styleId="Inhopg6">
    <w:name w:val="toc 6"/>
    <w:basedOn w:val="Standaard"/>
    <w:next w:val="Standaard"/>
    <w:semiHidden/>
    <w:unhideWhenUsed/>
    <w:rsid w:val="00122DED"/>
    <w:pPr>
      <w:ind w:left="900"/>
    </w:pPr>
  </w:style>
  <w:style w:type="paragraph" w:styleId="Inhopg7">
    <w:name w:val="toc 7"/>
    <w:basedOn w:val="Standaard"/>
    <w:next w:val="Standaard"/>
    <w:semiHidden/>
    <w:unhideWhenUsed/>
    <w:rsid w:val="00122DED"/>
    <w:pPr>
      <w:ind w:left="1080"/>
    </w:pPr>
  </w:style>
  <w:style w:type="paragraph" w:styleId="Inhopg8">
    <w:name w:val="toc 8"/>
    <w:basedOn w:val="Standaard"/>
    <w:next w:val="Standaard"/>
    <w:semiHidden/>
    <w:unhideWhenUsed/>
    <w:rsid w:val="00122DED"/>
    <w:pPr>
      <w:ind w:left="1260"/>
    </w:pPr>
  </w:style>
  <w:style w:type="paragraph" w:styleId="Inhopg9">
    <w:name w:val="toc 9"/>
    <w:basedOn w:val="Standaard"/>
    <w:next w:val="Standaard"/>
    <w:semiHidden/>
    <w:unhideWhenUsed/>
    <w:rsid w:val="00122DED"/>
    <w:pPr>
      <w:ind w:left="1440"/>
    </w:pPr>
  </w:style>
  <w:style w:type="paragraph" w:styleId="Afzender">
    <w:name w:val="envelope return"/>
    <w:basedOn w:val="ZsysbasisEmtio"/>
    <w:next w:val="BasistekstEmtio"/>
    <w:semiHidden/>
    <w:rsid w:val="0020607F"/>
  </w:style>
  <w:style w:type="numbering" w:styleId="Artikelsectie">
    <w:name w:val="Outline List 3"/>
    <w:basedOn w:val="Geenlijst"/>
    <w:semiHidden/>
    <w:rsid w:val="00451FDB"/>
  </w:style>
  <w:style w:type="paragraph" w:styleId="Berichtkop">
    <w:name w:val="Message Header"/>
    <w:basedOn w:val="ZsysbasisEmtio"/>
    <w:next w:val="BasistekstEmtio"/>
    <w:semiHidden/>
    <w:rsid w:val="0020607F"/>
  </w:style>
  <w:style w:type="paragraph" w:styleId="Bloktekst">
    <w:name w:val="Block Text"/>
    <w:basedOn w:val="ZsysbasisEmtio"/>
    <w:next w:val="BasistekstEmtio"/>
    <w:semiHidden/>
    <w:rsid w:val="0020607F"/>
  </w:style>
  <w:style w:type="table" w:styleId="Eenvoudigetabel1">
    <w:name w:val="Table Simple 1"/>
    <w:basedOn w:val="Standaardtabel"/>
    <w:semiHidden/>
    <w:rsid w:val="008D7BDD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semiHidden/>
    <w:rsid w:val="0020607F"/>
  </w:style>
  <w:style w:type="paragraph" w:styleId="Handtekening">
    <w:name w:val="Signature"/>
    <w:basedOn w:val="ZsysbasisEmtio"/>
    <w:next w:val="BasistekstEmtio"/>
    <w:semiHidden/>
    <w:rsid w:val="0020607F"/>
  </w:style>
  <w:style w:type="paragraph" w:styleId="HTML-voorafopgemaakt">
    <w:name w:val="HTML Preformatted"/>
    <w:basedOn w:val="ZsysbasisEmtio"/>
    <w:next w:val="BasistekstEmtio"/>
    <w:semiHidden/>
    <w:rsid w:val="0020607F"/>
  </w:style>
  <w:style w:type="character" w:styleId="HTMLCode">
    <w:name w:val="HTML Code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Definition">
    <w:name w:val="HTML Definition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Variable">
    <w:name w:val="HTML Variabl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acroniem">
    <w:name w:val="HTML Acronym"/>
    <w:basedOn w:val="Standaardalinea-lettertype"/>
    <w:semiHidden/>
    <w:rsid w:val="00451FD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semiHidden/>
    <w:rsid w:val="0020607F"/>
  </w:style>
  <w:style w:type="character" w:styleId="HTML-citaat">
    <w:name w:val="HTML Cit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schrijfmachine">
    <w:name w:val="HTML Typewriter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toetsenbord">
    <w:name w:val="HTML Keyboard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voorbeeld">
    <w:name w:val="HTML Sample"/>
    <w:basedOn w:val="Standaardalinea-lettertype"/>
    <w:semiHidden/>
    <w:rsid w:val="00451FD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pPr>
      <w:spacing w:line="240" w:lineRule="atLeast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20607F"/>
  </w:style>
  <w:style w:type="paragraph" w:styleId="Lijst2">
    <w:name w:val="List 2"/>
    <w:basedOn w:val="ZsysbasisEmtio"/>
    <w:next w:val="BasistekstEmtio"/>
    <w:semiHidden/>
    <w:rsid w:val="0020607F"/>
  </w:style>
  <w:style w:type="paragraph" w:styleId="Lijst3">
    <w:name w:val="List 3"/>
    <w:basedOn w:val="ZsysbasisEmtio"/>
    <w:next w:val="BasistekstEmtio"/>
    <w:semiHidden/>
    <w:rsid w:val="0020607F"/>
  </w:style>
  <w:style w:type="paragraph" w:styleId="Lijst4">
    <w:name w:val="List 4"/>
    <w:basedOn w:val="ZsysbasisEmtio"/>
    <w:next w:val="BasistekstEmtio"/>
    <w:semiHidden/>
    <w:rsid w:val="0020607F"/>
  </w:style>
  <w:style w:type="paragraph" w:styleId="Lijst5">
    <w:name w:val="List 5"/>
    <w:basedOn w:val="ZsysbasisEmtio"/>
    <w:next w:val="BasistekstEmtio"/>
    <w:semiHidden/>
    <w:rsid w:val="0020607F"/>
  </w:style>
  <w:style w:type="paragraph" w:styleId="Lijstopsomteken">
    <w:name w:val="List Bullet"/>
    <w:basedOn w:val="ZsysbasisEmtio"/>
    <w:next w:val="BasistekstEmtio"/>
    <w:semiHidden/>
    <w:rsid w:val="0020607F"/>
  </w:style>
  <w:style w:type="paragraph" w:styleId="Lijstopsomteken2">
    <w:name w:val="List Bullet 2"/>
    <w:basedOn w:val="ZsysbasisEmtio"/>
    <w:next w:val="BasistekstEmtio"/>
    <w:semiHidden/>
    <w:rsid w:val="0020607F"/>
  </w:style>
  <w:style w:type="paragraph" w:styleId="Lijstopsomteken3">
    <w:name w:val="List Bullet 3"/>
    <w:basedOn w:val="ZsysbasisEmtio"/>
    <w:next w:val="BasistekstEmtio"/>
    <w:semiHidden/>
    <w:rsid w:val="0020607F"/>
  </w:style>
  <w:style w:type="paragraph" w:styleId="Lijstopsomteken4">
    <w:name w:val="List Bullet 4"/>
    <w:basedOn w:val="ZsysbasisEmtio"/>
    <w:next w:val="BasistekstEmtio"/>
    <w:semiHidden/>
    <w:rsid w:val="0020607F"/>
  </w:style>
  <w:style w:type="paragraph" w:styleId="Lijstopsomteken5">
    <w:name w:val="List Bullet 5"/>
    <w:basedOn w:val="ZsysbasisEmtio"/>
    <w:next w:val="BasistekstEmtio"/>
    <w:semiHidden/>
    <w:rsid w:val="0020607F"/>
  </w:style>
  <w:style w:type="paragraph" w:styleId="Lijstnummering">
    <w:name w:val="List Number"/>
    <w:basedOn w:val="ZsysbasisEmtio"/>
    <w:next w:val="BasistekstEmtio"/>
    <w:semiHidden/>
    <w:rsid w:val="0020607F"/>
  </w:style>
  <w:style w:type="paragraph" w:styleId="Lijstnummering2">
    <w:name w:val="List Number 2"/>
    <w:basedOn w:val="ZsysbasisEmtio"/>
    <w:next w:val="BasistekstEmtio"/>
    <w:semiHidden/>
    <w:rsid w:val="0020607F"/>
  </w:style>
  <w:style w:type="paragraph" w:styleId="Lijstnummering3">
    <w:name w:val="List Number 3"/>
    <w:basedOn w:val="ZsysbasisEmtio"/>
    <w:next w:val="BasistekstEmtio"/>
    <w:semiHidden/>
    <w:rsid w:val="0020607F"/>
  </w:style>
  <w:style w:type="paragraph" w:styleId="Lijstnummering4">
    <w:name w:val="List Number 4"/>
    <w:basedOn w:val="ZsysbasisEmtio"/>
    <w:next w:val="BasistekstEmtio"/>
    <w:semiHidden/>
    <w:rsid w:val="0020607F"/>
  </w:style>
  <w:style w:type="paragraph" w:styleId="Lijstnummering5">
    <w:name w:val="List Number 5"/>
    <w:basedOn w:val="ZsysbasisEmtio"/>
    <w:next w:val="BasistekstEmtio"/>
    <w:semiHidden/>
    <w:rsid w:val="0020607F"/>
  </w:style>
  <w:style w:type="paragraph" w:styleId="Lijstvoortzetting">
    <w:name w:val="List Continue"/>
    <w:basedOn w:val="ZsysbasisEmtio"/>
    <w:next w:val="BasistekstEmtio"/>
    <w:semiHidden/>
    <w:rsid w:val="0020607F"/>
  </w:style>
  <w:style w:type="paragraph" w:styleId="Lijstvoortzetting2">
    <w:name w:val="List Continue 2"/>
    <w:basedOn w:val="ZsysbasisEmtio"/>
    <w:next w:val="BasistekstEmtio"/>
    <w:semiHidden/>
    <w:rsid w:val="0020607F"/>
  </w:style>
  <w:style w:type="paragraph" w:styleId="Lijstvoortzetting3">
    <w:name w:val="List Continue 3"/>
    <w:basedOn w:val="ZsysbasisEmtio"/>
    <w:next w:val="BasistekstEmtio"/>
    <w:semiHidden/>
    <w:rsid w:val="0020607F"/>
  </w:style>
  <w:style w:type="paragraph" w:styleId="Lijstvoortzetting4">
    <w:name w:val="List Continue 4"/>
    <w:basedOn w:val="ZsysbasisEmtio"/>
    <w:next w:val="BasistekstEmtio"/>
    <w:semiHidden/>
    <w:rsid w:val="0020607F"/>
  </w:style>
  <w:style w:type="paragraph" w:styleId="Lijstvoortzetting5">
    <w:name w:val="List Continue 5"/>
    <w:basedOn w:val="ZsysbasisEmtio"/>
    <w:next w:val="BasistekstEmtio"/>
    <w:semiHidden/>
    <w:rsid w:val="0020607F"/>
  </w:style>
  <w:style w:type="character" w:styleId="Nadruk">
    <w:name w:val="Emphasis"/>
    <w:basedOn w:val="Standaardalinea-lettertype"/>
    <w:rsid w:val="00451FDB"/>
    <w:rPr>
      <w:rFonts w:ascii="Maiandra GD" w:hAnsi="Maiandra GD" w:cs="Maiandra GD"/>
      <w:i w:val="0"/>
      <w:iCs w:val="0"/>
    </w:rPr>
  </w:style>
  <w:style w:type="paragraph" w:styleId="Normaalweb">
    <w:name w:val="Normal (Web)"/>
    <w:basedOn w:val="ZsysbasisEmtio"/>
    <w:next w:val="BasistekstEmtio"/>
    <w:semiHidden/>
    <w:rsid w:val="0020607F"/>
  </w:style>
  <w:style w:type="paragraph" w:styleId="Notitiekop">
    <w:name w:val="Note Heading"/>
    <w:basedOn w:val="ZsysbasisEmtio"/>
    <w:next w:val="BasistekstEmtio"/>
    <w:semiHidden/>
    <w:rsid w:val="0020607F"/>
  </w:style>
  <w:style w:type="paragraph" w:styleId="Plattetekst">
    <w:name w:val="Body Text"/>
    <w:basedOn w:val="ZsysbasisEmtio"/>
    <w:next w:val="BasistekstEmtio"/>
    <w:semiHidden/>
    <w:rsid w:val="0020607F"/>
  </w:style>
  <w:style w:type="paragraph" w:styleId="Plattetekst2">
    <w:name w:val="Body Text 2"/>
    <w:basedOn w:val="ZsysbasisEmtio"/>
    <w:next w:val="BasistekstEmtio"/>
    <w:semiHidden/>
    <w:rsid w:val="0020607F"/>
  </w:style>
  <w:style w:type="paragraph" w:styleId="Plattetekst3">
    <w:name w:val="Body Text 3"/>
    <w:basedOn w:val="ZsysbasisEmtio"/>
    <w:next w:val="BasistekstEmtio"/>
    <w:semiHidden/>
    <w:rsid w:val="0020607F"/>
  </w:style>
  <w:style w:type="paragraph" w:styleId="Platteteksteersteinspringing">
    <w:name w:val="Body Text First Indent"/>
    <w:basedOn w:val="ZsysbasisEmtio"/>
    <w:next w:val="BasistekstEmtio"/>
    <w:semiHidden/>
    <w:rsid w:val="0020607F"/>
  </w:style>
  <w:style w:type="paragraph" w:styleId="Plattetekstinspringen">
    <w:name w:val="Body Text Indent"/>
    <w:basedOn w:val="ZsysbasisEmtio"/>
    <w:next w:val="BasistekstEmtio"/>
    <w:semiHidden/>
    <w:rsid w:val="0020607F"/>
  </w:style>
  <w:style w:type="paragraph" w:styleId="Platteteksteersteinspringing2">
    <w:name w:val="Body Text First Indent 2"/>
    <w:basedOn w:val="ZsysbasisEmtio"/>
    <w:next w:val="BasistekstEmtio"/>
    <w:semiHidden/>
    <w:rsid w:val="0020607F"/>
  </w:style>
  <w:style w:type="paragraph" w:styleId="Plattetekstinspringen2">
    <w:name w:val="Body Text Indent 2"/>
    <w:basedOn w:val="ZsysbasisEmtio"/>
    <w:next w:val="BasistekstEmtio"/>
    <w:semiHidden/>
    <w:rsid w:val="0020607F"/>
  </w:style>
  <w:style w:type="paragraph" w:styleId="Plattetekstinspringen3">
    <w:name w:val="Body Text Indent 3"/>
    <w:basedOn w:val="ZsysbasisEmtio"/>
    <w:next w:val="BasistekstEmtio"/>
    <w:semiHidden/>
    <w:rsid w:val="0020607F"/>
  </w:style>
  <w:style w:type="table" w:styleId="Professioneletabel">
    <w:name w:val="Table Professional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8D7BDD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20607F"/>
  </w:style>
  <w:style w:type="table" w:styleId="Tabelkolommen1">
    <w:name w:val="Table Columns 1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360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rsid w:val="00EC2D1D"/>
    <w:rPr>
      <w:vertAlign w:val="superscript"/>
    </w:rPr>
  </w:style>
  <w:style w:type="paragraph" w:styleId="Voetnoottekst">
    <w:name w:val="footnote text"/>
    <w:basedOn w:val="ZsysbasisEmtio"/>
    <w:next w:val="BasistekstEmtio"/>
    <w:rsid w:val="00EC2D1D"/>
    <w:rPr>
      <w:sz w:val="14"/>
    </w:rPr>
  </w:style>
  <w:style w:type="table" w:styleId="Webtabel1">
    <w:name w:val="Table Web 1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rsid w:val="0020607F"/>
  </w:style>
  <w:style w:type="paragraph" w:styleId="Tekstzonderopmaak">
    <w:name w:val="Plain Text"/>
    <w:aliases w:val="Tekst zonder opmaak Emtio"/>
    <w:basedOn w:val="ZsysbasisEmtio"/>
    <w:next w:val="BasistekstEmtio"/>
    <w:rsid w:val="0020607F"/>
  </w:style>
  <w:style w:type="paragraph" w:styleId="Ballontekst">
    <w:name w:val="Balloon Text"/>
    <w:basedOn w:val="ZsysbasisEmtio"/>
    <w:next w:val="BasistekstEmtio"/>
    <w:semiHidden/>
    <w:rsid w:val="0020607F"/>
  </w:style>
  <w:style w:type="paragraph" w:styleId="Bijschrift">
    <w:name w:val="caption"/>
    <w:basedOn w:val="ZsysbasisEmtio"/>
    <w:next w:val="BasistekstEmtio"/>
    <w:rsid w:val="0020607F"/>
  </w:style>
  <w:style w:type="paragraph" w:styleId="Bronvermelding">
    <w:name w:val="table of authorities"/>
    <w:basedOn w:val="ZsysbasisEmtio"/>
    <w:next w:val="BasistekstEmtio"/>
    <w:semiHidden/>
    <w:rsid w:val="0020607F"/>
  </w:style>
  <w:style w:type="paragraph" w:styleId="Documentstructuur">
    <w:name w:val="Document Map"/>
    <w:basedOn w:val="ZsysbasisEmtio"/>
    <w:next w:val="BasistekstEmtio"/>
    <w:semiHidden/>
    <w:rsid w:val="0020607F"/>
  </w:style>
  <w:style w:type="character" w:styleId="Eindnootmarkering">
    <w:name w:val="endnote reference"/>
    <w:basedOn w:val="Standaardalinea-lettertype"/>
    <w:semiHidden/>
    <w:rsid w:val="0020607F"/>
    <w:rPr>
      <w:rFonts w:ascii="Maiandra GD" w:hAnsi="Maiandra GD" w:cs="Maiandra GD"/>
      <w:vertAlign w:val="baseline"/>
    </w:rPr>
  </w:style>
  <w:style w:type="paragraph" w:styleId="Eindnoottekst">
    <w:name w:val="endnote text"/>
    <w:basedOn w:val="ZsysbasisEmtio"/>
    <w:next w:val="BasistekstEmtio"/>
    <w:semiHidden/>
    <w:rsid w:val="0020607F"/>
  </w:style>
  <w:style w:type="paragraph" w:styleId="Indexkop">
    <w:name w:val="index heading"/>
    <w:basedOn w:val="ZsysbasisEmtio"/>
    <w:next w:val="BasistekstEmtio"/>
    <w:semiHidden/>
    <w:rsid w:val="0020607F"/>
  </w:style>
  <w:style w:type="paragraph" w:styleId="Kopbronvermelding">
    <w:name w:val="toa heading"/>
    <w:basedOn w:val="ZsysbasisEmtio"/>
    <w:next w:val="BasistekstEmtio"/>
    <w:semiHidden/>
    <w:rsid w:val="0020607F"/>
  </w:style>
  <w:style w:type="paragraph" w:styleId="Lijstmetafbeeldingen">
    <w:name w:val="table of figures"/>
    <w:basedOn w:val="ZsysbasisEmtio"/>
    <w:next w:val="BasistekstEmtio"/>
    <w:semiHidden/>
    <w:rsid w:val="0020607F"/>
  </w:style>
  <w:style w:type="paragraph" w:styleId="Macrotekst">
    <w:name w:val="macro"/>
    <w:basedOn w:val="ZsysbasisEmtio"/>
    <w:next w:val="BasistekstEmtio"/>
    <w:semiHidden/>
    <w:rsid w:val="0020607F"/>
  </w:style>
  <w:style w:type="paragraph" w:styleId="Tekstopmerking">
    <w:name w:val="annotation text"/>
    <w:basedOn w:val="ZsysbasisEmtio"/>
    <w:next w:val="BasistekstEmtio"/>
    <w:semiHidden/>
    <w:rsid w:val="0020607F"/>
  </w:style>
  <w:style w:type="paragraph" w:styleId="Onderwerpvanopmerking">
    <w:name w:val="annotation subject"/>
    <w:basedOn w:val="ZsysbasisEmtio"/>
    <w:next w:val="BasistekstEmtio"/>
    <w:semiHidden/>
    <w:rsid w:val="0020607F"/>
  </w:style>
  <w:style w:type="character" w:styleId="Verwijzingopmerking">
    <w:name w:val="annotation reference"/>
    <w:basedOn w:val="Standaardalinea-lettertype"/>
    <w:semiHidden/>
    <w:rsid w:val="0020607F"/>
    <w:rPr>
      <w:sz w:val="18"/>
      <w:szCs w:val="18"/>
    </w:rPr>
  </w:style>
  <w:style w:type="paragraph" w:customStyle="1" w:styleId="KopjedocumentgegevensEmtio">
    <w:name w:val="Kopje 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F00BF0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627E07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qFormat/>
    <w:rsid w:val="00A420A5"/>
    <w:pPr>
      <w:numPr>
        <w:numId w:val="12"/>
      </w:numPr>
    </w:pPr>
  </w:style>
  <w:style w:type="paragraph" w:customStyle="1" w:styleId="Opsommingteken2eniveauEmtio">
    <w:name w:val="Opsomming teken 2e niveau Emtio"/>
    <w:basedOn w:val="ZsysbasisEmtio"/>
    <w:qFormat/>
    <w:rsid w:val="00122DED"/>
    <w:pPr>
      <w:numPr>
        <w:numId w:val="13"/>
      </w:numPr>
    </w:pPr>
  </w:style>
  <w:style w:type="paragraph" w:customStyle="1" w:styleId="Opsommingteken3eniveauEmtio">
    <w:name w:val="Opsomming teken 3e niveau Emtio"/>
    <w:basedOn w:val="ZsysbasisEmtio"/>
    <w:qFormat/>
    <w:rsid w:val="00122DED"/>
    <w:pPr>
      <w:numPr>
        <w:numId w:val="14"/>
      </w:numPr>
    </w:pPr>
  </w:style>
  <w:style w:type="paragraph" w:customStyle="1" w:styleId="SloganEmtio">
    <w:name w:val="Slogan Emtio"/>
    <w:basedOn w:val="ZsysbasisEmtio"/>
    <w:rsid w:val="000E67D9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46D9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B850D9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qFormat/>
    <w:rsid w:val="00705269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F00BF0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9B468A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qFormat/>
    <w:rsid w:val="00705269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qFormat/>
    <w:rsid w:val="008D4EE9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8D4EE9"/>
    <w:pPr>
      <w:spacing w:line="260" w:lineRule="exact"/>
    </w:pPr>
  </w:style>
  <w:style w:type="character" w:customStyle="1" w:styleId="VoetteksttekenEmtio">
    <w:name w:val="Voettekst teken Emtio"/>
    <w:basedOn w:val="Standaardalinea-lettertype"/>
    <w:rsid w:val="00046110"/>
    <w:rPr>
      <w:b/>
    </w:rPr>
  </w:style>
  <w:style w:type="paragraph" w:customStyle="1" w:styleId="PaginanummerEmtio">
    <w:name w:val="Paginanummer Emtio"/>
    <w:basedOn w:val="ZsysbasisEmtio"/>
    <w:rsid w:val="00D51DC5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53110D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qFormat/>
    <w:rsid w:val="004337A6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0C8B"/>
    <w:pPr>
      <w:numPr>
        <w:numId w:val="15"/>
      </w:numPr>
      <w:spacing w:before="520"/>
    </w:pPr>
  </w:style>
  <w:style w:type="paragraph" w:customStyle="1" w:styleId="KopInhoudsopgaveEmtio">
    <w:name w:val="Kop Inhoudsopgave Emtio"/>
    <w:basedOn w:val="ZsysbasisEmtio"/>
    <w:next w:val="BasistekstEmtio"/>
    <w:rsid w:val="0053110D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E36E2F"/>
  </w:style>
  <w:style w:type="character" w:customStyle="1" w:styleId="Kop2tekenEmtio">
    <w:name w:val="Kop 2 teken  Emtio"/>
    <w:basedOn w:val="Standaardalinea-lettertype"/>
    <w:rsid w:val="00A3393D"/>
    <w:rPr>
      <w:b/>
    </w:rPr>
  </w:style>
  <w:style w:type="paragraph" w:customStyle="1" w:styleId="InleidingEmtio">
    <w:name w:val="Inleiding Emtio"/>
    <w:basedOn w:val="ZsysbasisEmtio"/>
    <w:next w:val="BasistekstEmtio"/>
    <w:qFormat/>
    <w:rsid w:val="00A3393D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627BB6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76741E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EE7EE0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0B2898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944B9F"/>
    <w:pPr>
      <w:numPr>
        <w:numId w:val="30"/>
      </w:numPr>
    </w:pPr>
  </w:style>
  <w:style w:type="paragraph" w:customStyle="1" w:styleId="TabeltekstopsommingEmtio">
    <w:name w:val="Tabeltekst opsomming Emtio"/>
    <w:basedOn w:val="ZsysbasisEmtio"/>
    <w:qFormat/>
    <w:rsid w:val="001376EE"/>
    <w:pPr>
      <w:numPr>
        <w:numId w:val="32"/>
      </w:numPr>
    </w:pPr>
  </w:style>
  <w:style w:type="paragraph" w:customStyle="1" w:styleId="HoofdstukstreepjeEmtio">
    <w:name w:val="Hoofdstukstreepje Emtio"/>
    <w:basedOn w:val="BasistekstEmtio"/>
    <w:rsid w:val="00E305A5"/>
    <w:pPr>
      <w:keepNext/>
      <w:spacing w:line="410" w:lineRule="exact"/>
    </w:pPr>
    <w:rPr>
      <w:sz w:val="58"/>
    </w:rPr>
  </w:style>
  <w:style w:type="character" w:customStyle="1" w:styleId="Kop2Char">
    <w:name w:val="Kop 2 Char"/>
    <w:aliases w:val="(Paragraaf) Emtio Char"/>
    <w:link w:val="Kop2"/>
    <w:locked/>
    <w:rsid w:val="00AD34F9"/>
    <w:rPr>
      <w:rFonts w:ascii="LucidaSansEF" w:hAnsi="LucidaSansEF"/>
      <w:bCs/>
      <w:iCs/>
      <w:caps/>
      <w:sz w:val="26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AD34F9"/>
    <w:rPr>
      <w:szCs w:val="18"/>
    </w:rPr>
  </w:style>
  <w:style w:type="numbering" w:customStyle="1" w:styleId="ArticleSection1">
    <w:name w:val="Article / Section1"/>
    <w:rsid w:val="00AD34F9"/>
  </w:style>
  <w:style w:type="character" w:customStyle="1" w:styleId="Kop1Char">
    <w:name w:val="Kop 1 Char"/>
    <w:aliases w:val="(Hoofdstuk) Emtio Char"/>
    <w:link w:val="Kop1"/>
    <w:locked/>
    <w:rsid w:val="00F408FD"/>
    <w:rPr>
      <w:bCs/>
      <w:sz w:val="5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209c382d9e51645e9029308e88cd5434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53be186cdc183c0c56bf5077ac8f0574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C35E0-B3FA-4CBA-A0A2-0817D9FCA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85A86-4D9F-41B5-ABDA-B492DA4916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13A2AA-D7E4-418F-AE35-BCB022C5E4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Bijlage 9.7.1 Referentiesjabloon Perceel 1 (waardering)</vt:lpstr>
    </vt:vector>
  </TitlesOfParts>
  <Company>Schuilenburg Beheer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3</cp:revision>
  <dcterms:created xsi:type="dcterms:W3CDTF">2021-03-11T10:21:00Z</dcterms:created>
  <dcterms:modified xsi:type="dcterms:W3CDTF">2021-03-11T10:22:00Z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</Properties>
</file>